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Gang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Elektrokasten</w:t>
            </w:r>
          </w:p>
        </w:tc>
        <w:tc>
          <w:p>
            <w:pPr>
              <w:spacing w:before="0" w:after="0" w:line="240" w:lineRule="auto"/>
            </w:pPr>
            <w:r>
              <w:t>Faserzement/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01757123" name="019e1b58-7dcd-73bc-a93d-b0137b8dcb5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43094103" name="019e1b58-7dcd-73bc-a93d-b0137b8dcb5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Kamin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91532750" name="019e1b5c-0b45-7832-a859-5747e7af4f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1408787" name="019e1b5c-0b45-7832-a859-5747e7af4fc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lose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800316796" name="019e1b60-1ccb-7744-ac9c-e8f4275f870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5506527" name="019e1b60-1ccb-7744-ac9c-e8f4275f870c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Estrich</w:t>
            </w:r>
          </w:p>
          <w:p>
            <w:pPr>
              <w:spacing w:before="0" w:after="0" w:line="240" w:lineRule="auto"/>
            </w:pPr>
            <w:r>
              <w:t>DG</w:t>
            </w:r>
          </w:p>
        </w:tc>
        <w:tc>
          <w:p>
            <w:pPr>
              <w:spacing w:before="0" w:after="0" w:line="240" w:lineRule="auto"/>
            </w:pPr>
            <w:r>
              <w:t>lose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68744122" name="019e1b61-710a-79b7-8cfb-e59f39e29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6489262" name="019e1b61-710a-79b7-8cfb-e59f39e29cac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Konstruktions-und Verkleidungsholz </w:t>
            </w:r>
          </w:p>
        </w:tc>
        <w:tc>
          <w:p>
            <w:pPr>
              <w:spacing w:before="0" w:after="0" w:line="240" w:lineRule="auto"/>
            </w:pPr>
            <w:r>
              <w:t>behandeltes Holz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254919615" name="019e1b62-7c04-7bae-8b45-01475b9e220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5131629" name="019e1b62-7c04-7bae-8b45-01475b9e220e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 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36799550" name="019e1b67-549a-726a-b848-fe28899dd53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0422574" name="019e1b67-549a-726a-b848-fe28899dd53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427907" name="019e1b6b-ade7-78bb-84df-d1a9a85281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269640" name="019e1b6b-ade7-78bb-84df-d1a9a852819b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86573803" name="019e1b70-cefe-7bcc-a1b7-ac82bd3a91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6727962" name="019e1b70-cefe-7bcc-a1b7-ac82bd3a912b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07875829" name="019e1b81-15d9-79a8-9482-cf61bcb858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94511944" name="019e1b81-15d9-79a8-9482-cf61bcb85803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ganzes Haus </w:t>
            </w:r>
          </w:p>
          <w:p>
            <w:pPr>
              <w:spacing w:before="0" w:after="0" w:line="240" w:lineRule="auto"/>
            </w:pPr>
            <w:r>
              <w:t>alle Stockwerke </w:t>
            </w:r>
          </w:p>
        </w:tc>
        <w:tc>
          <w:p>
            <w:pPr>
              <w:spacing w:before="0" w:after="0" w:line="240" w:lineRule="auto"/>
            </w:pPr>
            <w:r>
              <w:t>Flügel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888927377" name="019e1b68-afd9-75e0-a64f-a3e02515ec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9367009" name="019e1b68-afd9-75e0-a64f-a3e02515ec4f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Zimmer</w:t>
            </w:r>
          </w:p>
          <w:p>
            <w:pPr>
              <w:spacing w:before="0" w:after="0" w:line="240" w:lineRule="auto"/>
            </w:pPr>
            <w:r>
              <w:t>OG</w:t>
            </w:r>
          </w:p>
        </w:tc>
        <w:tc>
          <w:p>
            <w:pPr>
              <w:spacing w:before="0" w:after="0" w:line="240" w:lineRule="auto"/>
            </w:pPr>
            <w:r>
              <w:t>Herd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528364337" name="019e1b6c-d56e-7aa0-964a-9ccb18a2b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14374029" name="019e1b6c-d56e-7aa0-964a-9ccb18a2b99e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044776326" name="019e1b74-7c34-76ca-a13b-b5c2051721c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7019234" name="019e1b74-7c34-76ca-a13b-b5c2051721c4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30548125" name="019e1b78-ffc2-77ec-bd0b-8a9244d82d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86752210" name="019e1b78-ffc2-77ec-bd0b-8a9244d82d9d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</w:tc>
        <w:tc>
          <w:p>
            <w:pPr>
              <w:spacing w:before="0" w:after="0" w:line="240" w:lineRule="auto"/>
            </w:pPr>
            <w:r>
              <w:t>Specksteinofen</w:t>
            </w:r>
          </w:p>
        </w:tc>
        <w:tc>
          <w:p>
            <w:pPr>
              <w:spacing w:before="0" w:after="0" w:line="240" w:lineRule="auto"/>
            </w:pPr>
            <w:r>
              <w:t>Faserzement / 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469239958" name="019e1b7a-7250-7fc7-a321-ebd34d2da1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04984839" name="019e1b7a-7250-7fc7-a321-ebd34d2da1b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>EG-DG</w:t>
            </w:r>
          </w:p>
        </w:tc>
        <w:tc>
          <w:p>
            <w:pPr>
              <w:spacing w:before="0" w:after="0" w:line="240" w:lineRule="auto"/>
            </w:pPr>
            <w:r>
              <w:t>Brandschutzplatten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00023138" name="019e1b7d-efeb-7fb0-b89e-8deb413717b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5967323" name="019e1b7d-efeb-7fb0-b89e-8deb413717b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Vitg 81, Degen, Schweiz</w:t>
          </w:r>
        </w:p>
        <w:p>
          <w:pPr>
            <w:spacing w:before="0" w:after="0"/>
          </w:pPr>
          <w:r>
            <w:t>904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footer.xml" Type="http://schemas.openxmlformats.org/officeDocument/2006/relationships/footer" Id="rId19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